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Cheetah</w:t>
      </w:r>
    </w:p>
    <w:p>
      <w:pPr>
        <w:pStyle w:val="Heading2"/>
      </w:pPr>
      <w:r>
        <w:t>Habitat</w:t>
      </w:r>
    </w:p>
    <w:p>
      <w:r>
        <w:t>Cheetahs are typically found in a variety of habitats including savannas, grasslands, and arid regions. They prefer open areas where they can use their speed to hunt prey effectively.</w:t>
      </w:r>
    </w:p>
    <w:p>
      <w:pPr>
        <w:pStyle w:val="Heading2"/>
      </w:pPr>
      <w:r>
        <w:t>Diet</w:t>
      </w:r>
    </w:p>
    <w:p>
      <w:r>
        <w:t>Cheetahs primarily feed on small to medium-sized ungulates such as gazelles and impalas. They rely on their exceptional speed to chase down and capture their prey.</w:t>
      </w:r>
    </w:p>
    <w:p>
      <w:pPr>
        <w:pStyle w:val="Heading2"/>
      </w:pPr>
      <w:r>
        <w:t>Fun Fact</w:t>
      </w:r>
    </w:p>
    <w:p>
      <w:r>
        <w:t>Cheetahs are the fastest land animals, capable of reaching speeds up to 70 miles per hour (113 kilometers per hour) in short bursts covering distances up to 1,500 feet (460 meters).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