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Koala</w:t>
      </w:r>
    </w:p>
    <w:p>
      <w:pPr>
        <w:pStyle w:val="Heading2"/>
      </w:pPr>
      <w:r>
        <w:t>Habitat</w:t>
      </w:r>
    </w:p>
    <w:p>
      <w:r>
        <w:t>Koalas are native to Australia and are typically found in eucalyptus forests along the eastern and southeastern coasts. They prefer habitats with abundant eucalyptus trees, which provide both food and shelter.</w:t>
      </w:r>
    </w:p>
    <w:p>
      <w:pPr>
        <w:pStyle w:val="Heading2"/>
      </w:pPr>
      <w:r>
        <w:t>Diet</w:t>
      </w:r>
    </w:p>
    <w:p>
      <w:r>
        <w:t>Koalas are herbivores and feed almost exclusively on eucalyptus leaves. They are very selective and eat only certain types of eucalyptus leaves, which are low in nutrition and toxic to most animals.</w:t>
      </w:r>
    </w:p>
    <w:p>
      <w:pPr>
        <w:pStyle w:val="Heading2"/>
      </w:pPr>
      <w:r>
        <w:t>Fun Fact</w:t>
      </w:r>
    </w:p>
    <w:p>
      <w:r>
        <w:t>Despite their bear-like appearance, koalas are not bears at all. They are marsupials, which means they carry their young in a pouch.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