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Zebra</w:t>
      </w:r>
    </w:p>
    <w:p>
      <w:pPr>
        <w:pStyle w:val="Heading2"/>
      </w:pPr>
      <w:r>
        <w:t>Habitat</w:t>
      </w:r>
    </w:p>
    <w:p>
      <w:r>
        <w:t>Zebras are native to Africa and are commonly found in a variety of habitats including savannas, grasslands, woodlands, shrublands, and mountainous areas.</w:t>
      </w:r>
    </w:p>
    <w:p>
      <w:pPr>
        <w:pStyle w:val="Heading2"/>
      </w:pPr>
      <w:r>
        <w:t>Diet</w:t>
      </w:r>
    </w:p>
    <w:p>
      <w:r>
        <w:t>Zebras are herbivores and primarily graze on grasses. They may also eat leaves, bark, and shrubs when grass is scarce.</w:t>
      </w:r>
    </w:p>
    <w:p>
      <w:pPr>
        <w:pStyle w:val="Heading2"/>
      </w:pPr>
      <w:r>
        <w:t>Fun Fact</w:t>
      </w:r>
    </w:p>
    <w:p>
      <w:r>
        <w:t>Each zebra has a unique pattern of black and white stripes, much like human fingerprints. These stripes may help with camouflage, social bonding, and deterring insects.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